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327245" name="019fb1ee-f236-727a-bdf5-624a8da79e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9205484" name="019fb1ee-f236-727a-bdf5-624a8da79ec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9912408" name="019fb1ef-085c-7708-94d7-b1d6ec8891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123249" name="019fb1ef-085c-7708-94d7-b1d6ec88915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2550925" name="019fb211-5cd3-76a8-8f60-739e72564c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9854864" name="019fb211-5cd3-76a8-8f60-739e72564cb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5740402" name="019fb211-706e-77fb-859c-14946a3a19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9739953" name="019fb211-706e-77fb-859c-14946a3a19c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889762" name="019fb21e-bd65-7527-9204-165e520152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813606" name="019fb21e-bd65-7527-9204-165e5201523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2777134" name="019fb21e-ebe3-73af-b97a-4f3581376c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0136152" name="019fb21e-ebe3-73af-b97a-4f3581376cd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1, 8717 Benken</w:t>
          </w:r>
        </w:p>
        <w:p>
          <w:pPr>
            <w:spacing w:before="0" w:after="0"/>
          </w:pPr>
          <w:r>
            <w:t>1112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